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4277" w:rsidRDefault="00000000" w14:paraId="3FF43862" w14:textId="37BF9DC5">
      <w:pPr>
        <w:pStyle w:val="Cmsor1"/>
      </w:pPr>
      <w:r>
        <w:t xml:space="preserve">Κάρτες</w:t>
      </w:r>
      <w:r>
        <w:t xml:space="preserve"> σεναρίων</w:t>
      </w:r>
      <w:r>
        <w:t xml:space="preserve"> δικτυακής εθιμοτυπίας </w:t>
      </w:r>
      <w:r>
        <w:t xml:space="preserve">– Ομαδική </w:t>
      </w:r>
      <w:r>
        <w:t xml:space="preserve">άσκηση</w:t>
      </w:r>
    </w:p>
    <w:p w:rsidR="000E4277" w:rsidRDefault="00000000" w14:paraId="1723EE7B" w14:textId="534AE7A4">
      <w:pPr>
        <w:pStyle w:val="Cmsor2"/>
      </w:pPr>
      <w:r>
        <w:t xml:space="preserve">Σενάριο 1: </w:t>
      </w:r>
      <w:r>
        <w:t xml:space="preserve">Απογοήτευση από </w:t>
      </w:r>
      <w:r>
        <w:t xml:space="preserve">ομαδική </w:t>
      </w:r>
      <w:r>
        <w:t xml:space="preserve">συνομιλία</w:t>
      </w:r>
    </w:p>
    <w:p w:rsidR="000E4277" w:rsidRDefault="00000000" w14:paraId="5880A738" w14:textId="77777777">
      <w:r>
        <w:t xml:space="preserve">Ένας συνάδελφος γράφει στην ομαδική συνομιλία του προσωπικού: «Διαβάζει κανείς αυτά τα μηνύματα; Είναι η τρίτη φορά που ρωτάω!» Ο τόνος φαίνεται θυμωμένος και κατηγορηματικός. Ποιος θα ήταν ένας σεβαστός τρόπος να απαντήσετε, διατηρώντας παράλληλα την παραγωγικότητα της συζήτησης;</w:t>
      </w:r>
    </w:p>
    <w:p w:rsidR="000E4277" w:rsidRDefault="00000000" w14:paraId="5A9BF492" w14:textId="199E1A1E">
      <w:pPr>
        <w:pStyle w:val="Cmsor2"/>
      </w:pPr>
      <w:r>
        <w:t xml:space="preserve">Σενάριο 2: </w:t>
      </w:r>
      <w:r>
        <w:t xml:space="preserve">Λανθασμένη ερμηνεία</w:t>
      </w:r>
      <w:r>
        <w:t xml:space="preserve"> του τόνου</w:t>
      </w:r>
      <w:r>
        <w:t xml:space="preserve"> ενός email</w:t>
      </w:r>
    </w:p>
    <w:p w:rsidR="000E4277" w:rsidRDefault="00000000" w14:paraId="2C026E17" w14:textId="77777777">
      <w:r>
        <w:t xml:space="preserve">Λαμβάνετε ένα email από έναν άλλο καθηγητή με μόνο τις λέξεις: «Διορθώστε το τώρα». Νιώθετε προσβεβλημένος και θεωρείτε ότι είναι αγενές. Πώς πρέπει να απαντήσετε χρησιμοποιώντας θετική netiquette; Πρέπει να υποθέσετε τον τόνο;</w:t>
      </w:r>
    </w:p>
    <w:p w:rsidR="000E4277" w:rsidRDefault="00000000" w14:paraId="74463527" w14:textId="29A53A66">
      <w:pPr>
        <w:pStyle w:val="Cmsor2"/>
      </w:pPr>
      <w:r>
        <w:t xml:space="preserve">Σενάριο 3: </w:t>
      </w:r>
      <w:r>
        <w:t xml:space="preserve">Διαφωνία</w:t>
      </w:r>
      <w:r>
        <w:t xml:space="preserve"> στο φόρουμ</w:t>
      </w:r>
      <w:r>
        <w:t xml:space="preserve"> των μαθητών</w:t>
      </w:r>
    </w:p>
    <w:p w:rsidR="000E4277" w:rsidRDefault="00000000" w14:paraId="44722057" w14:textId="77777777">
      <w:r>
        <w:t xml:space="preserve">Ένας μαθητής σχολιάζει στο διαδίκτυο: «Αυτό το μάθημα ήταν βαρετό και άχρηστο». Άλλοι μαθητές αρχίζουν να κάνουν «like» και να επαναλαμβάνουν παρόμοιες αρνητικές αναρτήσεις. Τι θα δημοσιεύατε ως πρότυπο εποικοδομητικής ανατροφοδότησης και σεβασμού;</w:t>
      </w:r>
    </w:p>
    <w:p w:rsidR="000E4277" w:rsidRDefault="00000000" w14:paraId="694F7727" w14:textId="13AA21C4">
      <w:pPr>
        <w:pStyle w:val="Cmsor2"/>
      </w:pPr>
      <w:r>
        <w:t xml:space="preserve">Σενάριο 4: Υπερβολική χρήση </w:t>
      </w:r>
      <w:r>
        <w:t xml:space="preserve">emoji ή Caps Lock</w:t>
      </w:r>
    </w:p>
    <w:p w:rsidR="000E4277" w:rsidRDefault="00000000" w14:paraId="289B134C" w14:textId="77777777">
      <w:r>
        <w:t xml:space="preserve">Ένας καθηγητής στέλνει συνεχώς ομαδικά μηνύματα ΜΟΝΟ ΜΕ ΚΕΦΑΛΑΙΑ ΓΡΑΜΜΑΤΑ ή με 20+ emoji. Μερικά μέλη του προσωπικού αισθάνονται καταβεβλημένα και λιγότερο πρόθυμα να απαντήσουν. Πώς μπορεί να αντιμετωπιστεί αυτό με ευγένεια και σαφήνεια;</w:t>
      </w:r>
    </w:p>
    <w:p w:rsidR="000E4277" w:rsidRDefault="00000000" w14:paraId="60401550" w14:textId="1BDAC7EF">
      <w:pPr>
        <w:pStyle w:val="Cmsor2"/>
      </w:pPr>
      <w:r>
        <w:t xml:space="preserve">Σενάριο 5: Προώθηση </w:t>
      </w:r>
      <w:r>
        <w:t xml:space="preserve">μη επαληθευμένου </w:t>
      </w:r>
      <w:r>
        <w:t xml:space="preserve">περιεχομένου</w:t>
      </w:r>
    </w:p>
    <w:p w:rsidR="000E4277" w:rsidRDefault="00000000" w14:paraId="157E7B93" w14:textId="77777777">
      <w:r>
        <w:t xml:space="preserve">Ένας εκπαιδευτικός προωθεί έναν εντυπωσιακό τίτλο στη λίστα αλληλογραφίας του προσωπικού χωρίς να ελέγξει την πηγή. Αποδεικνύεται ότι είναι παραπλανητικός. Πώς θα παρεμβαίνατε με σεβασμό για να προωθήσετε την υπεύθυνη ανταλλαγή πληροφοριών;</w:t>
      </w:r>
    </w:p>
    <w:sectPr w:rsidR="000E427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altName w:val="Courier New"/>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zmozott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zmozott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Felsorol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Felsorol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zmozott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Felsorols"/>
      <w:lvlText w:val=""/>
      <w:lvlJc w:val="left"/>
      <w:pPr>
        <w:tabs>
          <w:tab w:val="num" w:pos="360"/>
        </w:tabs>
        <w:ind w:left="360" w:hanging="360"/>
      </w:pPr>
      <w:rPr>
        <w:rFonts w:ascii="Symbol" w:hAnsi="Symbol" w:hint="default"/>
      </w:rPr>
    </w:lvl>
  </w:abstractNum>
  <w:num w:numId="1" w16cid:durableId="958032463">
    <w:abstractNumId w:val="8"/>
  </w:num>
  <w:num w:numId="2" w16cid:durableId="1292638392">
    <w:abstractNumId w:val="6"/>
  </w:num>
  <w:num w:numId="3" w16cid:durableId="61102637">
    <w:abstractNumId w:val="5"/>
  </w:num>
  <w:num w:numId="4" w16cid:durableId="875698262">
    <w:abstractNumId w:val="4"/>
  </w:num>
  <w:num w:numId="5" w16cid:durableId="1329744894">
    <w:abstractNumId w:val="7"/>
  </w:num>
  <w:num w:numId="6" w16cid:durableId="1764495112">
    <w:abstractNumId w:val="3"/>
  </w:num>
  <w:num w:numId="7" w16cid:durableId="1034160895">
    <w:abstractNumId w:val="2"/>
  </w:num>
  <w:num w:numId="8" w16cid:durableId="1640765477">
    <w:abstractNumId w:val="1"/>
  </w:num>
  <w:num w:numId="9" w16cid:durableId="581960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E4277"/>
    <w:rsid w:val="0015074B"/>
    <w:rsid w:val="0029639D"/>
    <w:rsid w:val="00326F90"/>
    <w:rsid w:val="004C7B57"/>
    <w:rsid w:val="00AA1D8D"/>
    <w:rsid w:val="00B47730"/>
    <w:rsid w:val="00CB0664"/>
    <w:rsid w:val="00FC693F"/>
    <w:rsid w:val="00FE3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FB5C5E"/>
  <w14:defaultImageDpi w14:val="300"/>
  <w15:docId w15:val="{BB38D64C-1DA6-D847-929D-C777F9A2F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C693F"/>
  </w:style>
  <w:style w:type="paragraph" w:styleId="Cmsor1">
    <w:name w:val="heading 1"/>
    <w:basedOn w:val="Norml"/>
    <w:next w:val="Norml"/>
    <w:link w:val="Cmsor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Cmsor6">
    <w:name w:val="heading 6"/>
    <w:basedOn w:val="Norml"/>
    <w:next w:val="Norml"/>
    <w:link w:val="Cmsor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msor7">
    <w:name w:val="heading 7"/>
    <w:basedOn w:val="Norml"/>
    <w:next w:val="Norml"/>
    <w:link w:val="Cmsor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msor9">
    <w:name w:val="heading 9"/>
    <w:basedOn w:val="Norml"/>
    <w:next w:val="Norml"/>
    <w:link w:val="Cmsor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618BF"/>
    <w:pPr>
      <w:tabs>
        <w:tab w:val="center" w:pos="4680"/>
        <w:tab w:val="right" w:pos="9360"/>
      </w:tabs>
      <w:spacing w:after="0" w:line="240" w:lineRule="auto"/>
    </w:pPr>
  </w:style>
  <w:style w:type="character" w:customStyle="1" w:styleId="lfejChar">
    <w:name w:val="Élőfej Char"/>
    <w:basedOn w:val="Bekezdsalapbettpusa"/>
    <w:link w:val="lfej"/>
    <w:uiPriority w:val="99"/>
    <w:rsid w:val="00E618BF"/>
  </w:style>
  <w:style w:type="paragraph" w:styleId="llb">
    <w:name w:val="footer"/>
    <w:basedOn w:val="Norml"/>
    <w:link w:val="llbChar"/>
    <w:uiPriority w:val="99"/>
    <w:unhideWhenUsed/>
    <w:rsid w:val="00E618BF"/>
    <w:pPr>
      <w:tabs>
        <w:tab w:val="center" w:pos="4680"/>
        <w:tab w:val="right" w:pos="9360"/>
      </w:tabs>
      <w:spacing w:after="0" w:line="240" w:lineRule="auto"/>
    </w:pPr>
  </w:style>
  <w:style w:type="character" w:customStyle="1" w:styleId="llbChar">
    <w:name w:val="Élőláb Char"/>
    <w:basedOn w:val="Bekezdsalapbettpusa"/>
    <w:link w:val="llb"/>
    <w:uiPriority w:val="99"/>
    <w:rsid w:val="00E618BF"/>
  </w:style>
  <w:style w:type="paragraph" w:styleId="Nincstrkz">
    <w:name w:val="No Spacing"/>
    <w:uiPriority w:val="1"/>
    <w:qFormat/>
    <w:rsid w:val="00FC693F"/>
    <w:pPr>
      <w:spacing w:after="0" w:line="240" w:lineRule="auto"/>
    </w:pPr>
  </w:style>
  <w:style w:type="character" w:customStyle="1" w:styleId="Cmsor1Char">
    <w:name w:val="Címsor 1 Char"/>
    <w:basedOn w:val="Bekezdsalapbettpusa"/>
    <w:link w:val="Cmsor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693F"/>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693F"/>
    <w:rPr>
      <w:rFonts w:asciiTheme="majorHAnsi" w:eastAsiaTheme="majorEastAsia" w:hAnsiTheme="majorHAnsi" w:cstheme="majorBidi"/>
      <w:b/>
      <w:bCs/>
      <w:color w:val="4F81BD" w:themeColor="accent1"/>
    </w:rPr>
  </w:style>
  <w:style w:type="paragraph" w:styleId="Cm">
    <w:name w:val="Title"/>
    <w:basedOn w:val="Norml"/>
    <w:next w:val="Norml"/>
    <w:link w:val="Cm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693F"/>
    <w:rPr>
      <w:rFonts w:asciiTheme="majorHAnsi" w:eastAsiaTheme="majorEastAsia" w:hAnsiTheme="majorHAnsi" w:cstheme="majorBidi"/>
      <w:i/>
      <w:iCs/>
      <w:color w:val="4F81BD" w:themeColor="accent1"/>
      <w:spacing w:val="15"/>
      <w:sz w:val="24"/>
      <w:szCs w:val="24"/>
    </w:rPr>
  </w:style>
  <w:style w:type="paragraph" w:styleId="Listaszerbekezds">
    <w:name w:val="List Paragraph"/>
    <w:basedOn w:val="Norml"/>
    <w:uiPriority w:val="34"/>
    <w:qFormat/>
    <w:rsid w:val="00FC693F"/>
    <w:pPr>
      <w:ind w:left="720"/>
      <w:contextualSpacing/>
    </w:pPr>
  </w:style>
  <w:style w:type="paragraph" w:styleId="Szvegtrzs">
    <w:name w:val="Body Text"/>
    <w:basedOn w:val="Norml"/>
    <w:link w:val="SzvegtrzsChar"/>
    <w:uiPriority w:val="99"/>
    <w:unhideWhenUsed/>
    <w:rsid w:val="00AA1D8D"/>
    <w:pPr>
      <w:spacing w:after="120"/>
    </w:pPr>
  </w:style>
  <w:style w:type="character" w:customStyle="1" w:styleId="SzvegtrzsChar">
    <w:name w:val="Szövegtörzs Char"/>
    <w:basedOn w:val="Bekezdsalapbettpusa"/>
    <w:link w:val="Szvegtrzs"/>
    <w:uiPriority w:val="99"/>
    <w:rsid w:val="00AA1D8D"/>
  </w:style>
  <w:style w:type="paragraph" w:styleId="Szvegtrzs2">
    <w:name w:val="Body Text 2"/>
    <w:basedOn w:val="Norml"/>
    <w:link w:val="Szvegtrzs2Char"/>
    <w:uiPriority w:val="99"/>
    <w:unhideWhenUsed/>
    <w:rsid w:val="00AA1D8D"/>
    <w:pPr>
      <w:spacing w:after="120" w:line="480" w:lineRule="auto"/>
    </w:pPr>
  </w:style>
  <w:style w:type="character" w:customStyle="1" w:styleId="Szvegtrzs2Char">
    <w:name w:val="Szövegtörzs 2 Char"/>
    <w:basedOn w:val="Bekezdsalapbettpusa"/>
    <w:link w:val="Szvegtrzs2"/>
    <w:uiPriority w:val="99"/>
    <w:rsid w:val="00AA1D8D"/>
  </w:style>
  <w:style w:type="paragraph" w:styleId="Szvegtrzs3">
    <w:name w:val="Body Text 3"/>
    <w:basedOn w:val="Norml"/>
    <w:link w:val="Szvegtrzs3Char"/>
    <w:uiPriority w:val="99"/>
    <w:unhideWhenUsed/>
    <w:rsid w:val="00AA1D8D"/>
    <w:pPr>
      <w:spacing w:after="120"/>
    </w:pPr>
    <w:rPr>
      <w:sz w:val="16"/>
      <w:szCs w:val="16"/>
    </w:rPr>
  </w:style>
  <w:style w:type="character" w:customStyle="1" w:styleId="Szvegtrzs3Char">
    <w:name w:val="Szövegtörzs 3 Char"/>
    <w:basedOn w:val="Bekezdsalapbettpusa"/>
    <w:link w:val="Szvegtrzs3"/>
    <w:uiPriority w:val="99"/>
    <w:rsid w:val="00AA1D8D"/>
    <w:rPr>
      <w:sz w:val="16"/>
      <w:szCs w:val="16"/>
    </w:rPr>
  </w:style>
  <w:style w:type="paragraph" w:styleId="Lista">
    <w:name w:val="List"/>
    <w:basedOn w:val="Norml"/>
    <w:uiPriority w:val="99"/>
    <w:unhideWhenUsed/>
    <w:rsid w:val="00AA1D8D"/>
    <w:pPr>
      <w:ind w:left="360" w:hanging="360"/>
      <w:contextualSpacing/>
    </w:pPr>
  </w:style>
  <w:style w:type="paragraph" w:styleId="Lista2">
    <w:name w:val="List 2"/>
    <w:basedOn w:val="Norml"/>
    <w:uiPriority w:val="99"/>
    <w:unhideWhenUsed/>
    <w:rsid w:val="00326F90"/>
    <w:pPr>
      <w:ind w:left="720" w:hanging="360"/>
      <w:contextualSpacing/>
    </w:pPr>
  </w:style>
  <w:style w:type="paragraph" w:styleId="Lista3">
    <w:name w:val="List 3"/>
    <w:basedOn w:val="Norml"/>
    <w:uiPriority w:val="99"/>
    <w:unhideWhenUsed/>
    <w:rsid w:val="00326F90"/>
    <w:pPr>
      <w:ind w:left="1080" w:hanging="360"/>
      <w:contextualSpacing/>
    </w:pPr>
  </w:style>
  <w:style w:type="paragraph" w:styleId="Felsorols">
    <w:name w:val="List Bullet"/>
    <w:basedOn w:val="Norml"/>
    <w:uiPriority w:val="99"/>
    <w:unhideWhenUsed/>
    <w:rsid w:val="00326F90"/>
    <w:pPr>
      <w:numPr>
        <w:numId w:val="1"/>
      </w:numPr>
      <w:contextualSpacing/>
    </w:pPr>
  </w:style>
  <w:style w:type="paragraph" w:styleId="Felsorols2">
    <w:name w:val="List Bullet 2"/>
    <w:basedOn w:val="Norml"/>
    <w:uiPriority w:val="99"/>
    <w:unhideWhenUsed/>
    <w:rsid w:val="00326F90"/>
    <w:pPr>
      <w:numPr>
        <w:numId w:val="2"/>
      </w:numPr>
      <w:contextualSpacing/>
    </w:pPr>
  </w:style>
  <w:style w:type="paragraph" w:styleId="Felsorols3">
    <w:name w:val="List Bullet 3"/>
    <w:basedOn w:val="Norml"/>
    <w:uiPriority w:val="99"/>
    <w:unhideWhenUsed/>
    <w:rsid w:val="00326F90"/>
    <w:pPr>
      <w:numPr>
        <w:numId w:val="3"/>
      </w:numPr>
      <w:contextualSpacing/>
    </w:pPr>
  </w:style>
  <w:style w:type="paragraph" w:styleId="Szmozottlista">
    <w:name w:val="List Number"/>
    <w:basedOn w:val="Norml"/>
    <w:uiPriority w:val="99"/>
    <w:unhideWhenUsed/>
    <w:rsid w:val="00326F90"/>
    <w:pPr>
      <w:numPr>
        <w:numId w:val="5"/>
      </w:numPr>
      <w:contextualSpacing/>
    </w:pPr>
  </w:style>
  <w:style w:type="paragraph" w:styleId="Szmozottlista2">
    <w:name w:val="List Number 2"/>
    <w:basedOn w:val="Norml"/>
    <w:uiPriority w:val="99"/>
    <w:unhideWhenUsed/>
    <w:rsid w:val="0029639D"/>
    <w:pPr>
      <w:numPr>
        <w:numId w:val="6"/>
      </w:numPr>
      <w:contextualSpacing/>
    </w:pPr>
  </w:style>
  <w:style w:type="paragraph" w:styleId="Szmozottlista3">
    <w:name w:val="List Number 3"/>
    <w:basedOn w:val="Norml"/>
    <w:uiPriority w:val="99"/>
    <w:unhideWhenUsed/>
    <w:rsid w:val="0029639D"/>
    <w:pPr>
      <w:numPr>
        <w:numId w:val="7"/>
      </w:numPr>
      <w:contextualSpacing/>
    </w:pPr>
  </w:style>
  <w:style w:type="paragraph" w:styleId="Listafolytatsa">
    <w:name w:val="List Continue"/>
    <w:basedOn w:val="Norml"/>
    <w:uiPriority w:val="99"/>
    <w:unhideWhenUsed/>
    <w:rsid w:val="0029639D"/>
    <w:pPr>
      <w:spacing w:after="120"/>
      <w:ind w:left="360"/>
      <w:contextualSpacing/>
    </w:pPr>
  </w:style>
  <w:style w:type="paragraph" w:styleId="Listafolytatsa2">
    <w:name w:val="List Continue 2"/>
    <w:basedOn w:val="Norml"/>
    <w:uiPriority w:val="99"/>
    <w:unhideWhenUsed/>
    <w:rsid w:val="0029639D"/>
    <w:pPr>
      <w:spacing w:after="120"/>
      <w:ind w:left="720"/>
      <w:contextualSpacing/>
    </w:pPr>
  </w:style>
  <w:style w:type="paragraph" w:styleId="Listafolytatsa3">
    <w:name w:val="List Continue 3"/>
    <w:basedOn w:val="Norml"/>
    <w:uiPriority w:val="99"/>
    <w:unhideWhenUsed/>
    <w:rsid w:val="0029639D"/>
    <w:pPr>
      <w:spacing w:after="120"/>
      <w:ind w:left="1080"/>
      <w:contextualSpacing/>
    </w:pPr>
  </w:style>
  <w:style w:type="paragraph" w:styleId="Makrszvege">
    <w:name w:val="macro"/>
    <w:link w:val="Makrszvege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szvegeChar">
    <w:name w:val="Makró szövege Char"/>
    <w:basedOn w:val="Bekezdsalapbettpusa"/>
    <w:link w:val="Makrszvege"/>
    <w:uiPriority w:val="99"/>
    <w:rsid w:val="0029639D"/>
    <w:rPr>
      <w:rFonts w:ascii="Courier" w:hAnsi="Courier"/>
      <w:sz w:val="20"/>
      <w:szCs w:val="20"/>
    </w:rPr>
  </w:style>
  <w:style w:type="paragraph" w:styleId="Idzet">
    <w:name w:val="Quote"/>
    <w:basedOn w:val="Norml"/>
    <w:next w:val="Norml"/>
    <w:link w:val="IdzetChar"/>
    <w:uiPriority w:val="29"/>
    <w:qFormat/>
    <w:rsid w:val="00FC693F"/>
    <w:rPr>
      <w:i/>
      <w:iCs/>
      <w:color w:val="000000" w:themeColor="text1"/>
    </w:rPr>
  </w:style>
  <w:style w:type="character" w:customStyle="1" w:styleId="IdzetChar">
    <w:name w:val="Idézet Char"/>
    <w:basedOn w:val="Bekezdsalapbettpusa"/>
    <w:link w:val="Idzet"/>
    <w:uiPriority w:val="29"/>
    <w:rsid w:val="00FC693F"/>
    <w:rPr>
      <w:i/>
      <w:iCs/>
      <w:color w:val="000000" w:themeColor="text1"/>
    </w:rPr>
  </w:style>
  <w:style w:type="character" w:customStyle="1" w:styleId="Cmsor4Char">
    <w:name w:val="Címsor 4 Char"/>
    <w:basedOn w:val="Bekezdsalapbettpusa"/>
    <w:link w:val="Cmsor4"/>
    <w:uiPriority w:val="9"/>
    <w:semiHidden/>
    <w:rsid w:val="00FC693F"/>
    <w:rPr>
      <w:rFonts w:asciiTheme="majorHAnsi" w:eastAsiaTheme="majorEastAsia" w:hAnsiTheme="majorHAnsi" w:cstheme="majorBidi"/>
      <w:b/>
      <w:bCs/>
      <w:i/>
      <w:iCs/>
      <w:color w:val="4F81BD" w:themeColor="accent1"/>
    </w:rPr>
  </w:style>
  <w:style w:type="character" w:customStyle="1" w:styleId="Cmsor5Char">
    <w:name w:val="Címsor 5 Char"/>
    <w:basedOn w:val="Bekezdsalapbettpusa"/>
    <w:link w:val="Cmsor5"/>
    <w:uiPriority w:val="9"/>
    <w:semiHidden/>
    <w:rsid w:val="00FC693F"/>
    <w:rPr>
      <w:rFonts w:asciiTheme="majorHAnsi" w:eastAsiaTheme="majorEastAsia" w:hAnsiTheme="majorHAnsi" w:cstheme="majorBidi"/>
      <w:color w:val="243F60" w:themeColor="accent1" w:themeShade="7F"/>
    </w:rPr>
  </w:style>
  <w:style w:type="character" w:customStyle="1" w:styleId="Cmsor6Char">
    <w:name w:val="Címsor 6 Char"/>
    <w:basedOn w:val="Bekezdsalapbettpusa"/>
    <w:link w:val="Cmsor6"/>
    <w:uiPriority w:val="9"/>
    <w:semiHidden/>
    <w:rsid w:val="00FC693F"/>
    <w:rPr>
      <w:rFonts w:asciiTheme="majorHAnsi" w:eastAsiaTheme="majorEastAsia" w:hAnsiTheme="majorHAnsi" w:cstheme="majorBidi"/>
      <w:i/>
      <w:iCs/>
      <w:color w:val="243F60" w:themeColor="accent1" w:themeShade="7F"/>
    </w:rPr>
  </w:style>
  <w:style w:type="character" w:customStyle="1" w:styleId="Cmsor7Char">
    <w:name w:val="Címsor 7 Char"/>
    <w:basedOn w:val="Bekezdsalapbettpusa"/>
    <w:link w:val="Cmsor7"/>
    <w:uiPriority w:val="9"/>
    <w:semiHidden/>
    <w:rsid w:val="00FC693F"/>
    <w:rPr>
      <w:rFonts w:asciiTheme="majorHAnsi" w:eastAsiaTheme="majorEastAsia" w:hAnsiTheme="majorHAnsi" w:cstheme="majorBidi"/>
      <w:i/>
      <w:iCs/>
      <w:color w:val="404040" w:themeColor="text1" w:themeTint="BF"/>
    </w:rPr>
  </w:style>
  <w:style w:type="character" w:customStyle="1" w:styleId="Cmsor8Char">
    <w:name w:val="Címsor 8 Char"/>
    <w:basedOn w:val="Bekezdsalapbettpusa"/>
    <w:link w:val="Cmsor8"/>
    <w:uiPriority w:val="9"/>
    <w:semiHidden/>
    <w:rsid w:val="00FC693F"/>
    <w:rPr>
      <w:rFonts w:asciiTheme="majorHAnsi" w:eastAsiaTheme="majorEastAsia" w:hAnsiTheme="majorHAnsi" w:cstheme="majorBidi"/>
      <w:color w:val="4F81BD" w:themeColor="accent1"/>
      <w:sz w:val="20"/>
      <w:szCs w:val="20"/>
    </w:rPr>
  </w:style>
  <w:style w:type="character" w:customStyle="1" w:styleId="Cmsor9Char">
    <w:name w:val="Címsor 9 Char"/>
    <w:basedOn w:val="Bekezdsalapbettpusa"/>
    <w:link w:val="Cmsor9"/>
    <w:uiPriority w:val="9"/>
    <w:semiHidden/>
    <w:rsid w:val="00FC693F"/>
    <w:rPr>
      <w:rFonts w:asciiTheme="majorHAnsi" w:eastAsiaTheme="majorEastAsia" w:hAnsiTheme="majorHAnsi" w:cstheme="majorBidi"/>
      <w:i/>
      <w:iCs/>
      <w:color w:val="404040" w:themeColor="text1" w:themeTint="BF"/>
      <w:sz w:val="20"/>
      <w:szCs w:val="20"/>
    </w:rPr>
  </w:style>
  <w:style w:type="paragraph" w:styleId="Kpalrs">
    <w:name w:val="caption"/>
    <w:basedOn w:val="Norml"/>
    <w:next w:val="Norml"/>
    <w:uiPriority w:val="35"/>
    <w:semiHidden/>
    <w:unhideWhenUsed/>
    <w:qFormat/>
    <w:rsid w:val="00FC693F"/>
    <w:pPr>
      <w:spacing w:line="240" w:lineRule="auto"/>
    </w:pPr>
    <w:rPr>
      <w:b/>
      <w:bCs/>
      <w:color w:val="4F81BD" w:themeColor="accent1"/>
      <w:sz w:val="18"/>
      <w:szCs w:val="18"/>
    </w:rPr>
  </w:style>
  <w:style w:type="character" w:styleId="Kiemels2">
    <w:name w:val="Strong"/>
    <w:basedOn w:val="Bekezdsalapbettpusa"/>
    <w:uiPriority w:val="22"/>
    <w:qFormat/>
    <w:rsid w:val="00FC693F"/>
    <w:rPr>
      <w:b/>
      <w:bCs/>
    </w:rPr>
  </w:style>
  <w:style w:type="character" w:styleId="Kiemels">
    <w:name w:val="Emphasis"/>
    <w:basedOn w:val="Bekezdsalapbettpusa"/>
    <w:uiPriority w:val="20"/>
    <w:qFormat/>
    <w:rsid w:val="00FC693F"/>
    <w:rPr>
      <w:i/>
      <w:iCs/>
    </w:rPr>
  </w:style>
  <w:style w:type="paragraph" w:styleId="Kiemeltidzet">
    <w:name w:val="Intense Quote"/>
    <w:basedOn w:val="Norml"/>
    <w:next w:val="Norml"/>
    <w:link w:val="Kiemeltidze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iemeltidzetChar">
    <w:name w:val="Kiemelt idézet Char"/>
    <w:basedOn w:val="Bekezdsalapbettpusa"/>
    <w:link w:val="Kiemeltidzet"/>
    <w:uiPriority w:val="30"/>
    <w:rsid w:val="00FC693F"/>
    <w:rPr>
      <w:b/>
      <w:bCs/>
      <w:i/>
      <w:iCs/>
      <w:color w:val="4F81BD" w:themeColor="accent1"/>
    </w:rPr>
  </w:style>
  <w:style w:type="character" w:styleId="Finomkiemels">
    <w:name w:val="Subtle Emphasis"/>
    <w:basedOn w:val="Bekezdsalapbettpusa"/>
    <w:uiPriority w:val="19"/>
    <w:qFormat/>
    <w:rsid w:val="00FC693F"/>
    <w:rPr>
      <w:i/>
      <w:iCs/>
      <w:color w:val="808080" w:themeColor="text1" w:themeTint="7F"/>
    </w:rPr>
  </w:style>
  <w:style w:type="character" w:styleId="Erskiemels">
    <w:name w:val="Intense Emphasis"/>
    <w:basedOn w:val="Bekezdsalapbettpusa"/>
    <w:uiPriority w:val="21"/>
    <w:qFormat/>
    <w:rsid w:val="00FC693F"/>
    <w:rPr>
      <w:b/>
      <w:bCs/>
      <w:i/>
      <w:iCs/>
      <w:color w:val="4F81BD" w:themeColor="accent1"/>
    </w:rPr>
  </w:style>
  <w:style w:type="character" w:styleId="Finomhivatkozs">
    <w:name w:val="Subtle Reference"/>
    <w:basedOn w:val="Bekezdsalapbettpusa"/>
    <w:uiPriority w:val="31"/>
    <w:qFormat/>
    <w:rsid w:val="00FC693F"/>
    <w:rPr>
      <w:smallCaps/>
      <w:color w:val="C0504D" w:themeColor="accent2"/>
      <w:u w:val="single"/>
    </w:rPr>
  </w:style>
  <w:style w:type="character" w:styleId="Ershivatkozs">
    <w:name w:val="Intense Reference"/>
    <w:basedOn w:val="Bekezdsalapbettpusa"/>
    <w:uiPriority w:val="32"/>
    <w:qFormat/>
    <w:rsid w:val="00FC693F"/>
    <w:rPr>
      <w:b/>
      <w:bCs/>
      <w:smallCaps/>
      <w:color w:val="C0504D" w:themeColor="accent2"/>
      <w:spacing w:val="5"/>
      <w:u w:val="single"/>
    </w:rPr>
  </w:style>
  <w:style w:type="character" w:styleId="Knyvcme">
    <w:name w:val="Book Title"/>
    <w:basedOn w:val="Bekezdsalapbettpusa"/>
    <w:uiPriority w:val="33"/>
    <w:qFormat/>
    <w:rsid w:val="00FC693F"/>
    <w:rPr>
      <w:b/>
      <w:bCs/>
      <w:smallCaps/>
      <w:spacing w:val="5"/>
    </w:rPr>
  </w:style>
  <w:style w:type="paragraph" w:styleId="Tartalomjegyzkcmsora">
    <w:name w:val="TOC Heading"/>
    <w:basedOn w:val="Cmsor1"/>
    <w:next w:val="Norml"/>
    <w:uiPriority w:val="39"/>
    <w:semiHidden/>
    <w:unhideWhenUsed/>
    <w:qFormat/>
    <w:rsid w:val="00FC693F"/>
    <w:pPr>
      <w:outlineLvl w:val="9"/>
    </w:pPr>
  </w:style>
  <w:style w:type="table" w:styleId="Rcsostblzat">
    <w:name w:val="Table Grid"/>
    <w:basedOn w:val="Normltblzat"/>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lgostnus">
    <w:name w:val="Light Shading"/>
    <w:basedOn w:val="Normltblzat"/>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lgosrnykols1jellszn">
    <w:name w:val="Light Shading Accent 1"/>
    <w:basedOn w:val="Normltblzat"/>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lgosrnykols2jellszn">
    <w:name w:val="Light Shading Accent 2"/>
    <w:basedOn w:val="Normltblzat"/>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lgosrnykols3jellszn">
    <w:name w:val="Light Shading Accent 3"/>
    <w:basedOn w:val="Normltblzat"/>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lgosrnykols4jellszn">
    <w:name w:val="Light Shading Accent 4"/>
    <w:basedOn w:val="Normltblzat"/>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lgosrnykols5jellszn">
    <w:name w:val="Light Shading Accent 5"/>
    <w:basedOn w:val="Normltblzat"/>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lgosrnykols6jellszn">
    <w:name w:val="Light Shading Accent 6"/>
    <w:basedOn w:val="Normltblzat"/>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lgoslista">
    <w:name w:val="Light List"/>
    <w:basedOn w:val="Normltblzat"/>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lgoslista1jellszn">
    <w:name w:val="Light List Accent 1"/>
    <w:basedOn w:val="Normltblzat"/>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lgoslista2jellszn">
    <w:name w:val="Light List Accent 2"/>
    <w:basedOn w:val="Normltblzat"/>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lgoslista3jellszn">
    <w:name w:val="Light List Accent 3"/>
    <w:basedOn w:val="Normltblzat"/>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lgoslista4jellszn">
    <w:name w:val="Light List Accent 4"/>
    <w:basedOn w:val="Normltblzat"/>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lgoslista5jellszn">
    <w:name w:val="Light List Accent 5"/>
    <w:basedOn w:val="Normltblzat"/>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lgoslista6jellszn">
    <w:name w:val="Light List Accent 6"/>
    <w:basedOn w:val="Normltblzat"/>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lgosrcs">
    <w:name w:val="Light Grid"/>
    <w:basedOn w:val="Normltblzat"/>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lgosrcs1jellszn">
    <w:name w:val="Light Grid Accent 1"/>
    <w:basedOn w:val="Normltblzat"/>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lgosrcs2jellszn">
    <w:name w:val="Light Grid Accent 2"/>
    <w:basedOn w:val="Normltblzat"/>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lgosrcs3jellszn">
    <w:name w:val="Light Grid Accent 3"/>
    <w:basedOn w:val="Normltblzat"/>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lgosrcs4jellszn">
    <w:name w:val="Light Grid Accent 4"/>
    <w:basedOn w:val="Normltblzat"/>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lgosrcs5jellszn">
    <w:name w:val="Light Grid Accent 5"/>
    <w:basedOn w:val="Normltblzat"/>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lgosrcs6jellszn">
    <w:name w:val="Light Grid Accent 6"/>
    <w:basedOn w:val="Normltblzat"/>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Kzepesrnykols1">
    <w:name w:val="Medium Shading 1"/>
    <w:basedOn w:val="Normltblzat"/>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Kzepesrnykols11jellszn">
    <w:name w:val="Medium Shading 1 Accent 1"/>
    <w:basedOn w:val="Normltblzat"/>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Kzepesrnykols12jellszn">
    <w:name w:val="Medium Shading 1 Accent 2"/>
    <w:basedOn w:val="Normltblzat"/>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Kzepesrnykols13jellszn">
    <w:name w:val="Medium Shading 1 Accent 3"/>
    <w:basedOn w:val="Normltblzat"/>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Kzepesrnykols14jellszn">
    <w:name w:val="Medium Shading 1 Accent 4"/>
    <w:basedOn w:val="Normltblzat"/>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Kzepesrnykols15jellszn">
    <w:name w:val="Medium Shading 1 Accent 5"/>
    <w:basedOn w:val="Normltblzat"/>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Kzepesrnykols16jellszn">
    <w:name w:val="Medium Shading 1 Accent 6"/>
    <w:basedOn w:val="Normltblzat"/>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Kzepesrnykols2">
    <w:name w:val="Medium Shading 2"/>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1jellszn">
    <w:name w:val="Medium Shading 2 Accent 1"/>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2jellszn">
    <w:name w:val="Medium Shading 2 Accent 2"/>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3jellszn">
    <w:name w:val="Medium Shading 2 Accent 3"/>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4jellszn">
    <w:name w:val="Medium Shading 2 Accent 4"/>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5jellszn">
    <w:name w:val="Medium Shading 2 Accent 5"/>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6jellszn">
    <w:name w:val="Medium Shading 2 Accent 6"/>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lista1">
    <w:name w:val="Medium List 1"/>
    <w:basedOn w:val="Normltblzat"/>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Kzepeslista11jellszn">
    <w:name w:val="Medium List 1 Accent 1"/>
    <w:basedOn w:val="Normltblzat"/>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Kzepeslista12jellszn">
    <w:name w:val="Medium List 1 Accent 2"/>
    <w:basedOn w:val="Normltblzat"/>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Kzepeslista13jellszn">
    <w:name w:val="Medium List 1 Accent 3"/>
    <w:basedOn w:val="Normltblzat"/>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zepeslista14jellszn">
    <w:name w:val="Medium List 1 Accent 4"/>
    <w:basedOn w:val="Normltblzat"/>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Kzepeslista15jellszn">
    <w:name w:val="Medium List 1 Accent 5"/>
    <w:basedOn w:val="Normltblzat"/>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Kzepeslista16jellszn">
    <w:name w:val="Medium List 1 Accent 6"/>
    <w:basedOn w:val="Normltblzat"/>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Kzepeslista2">
    <w:name w:val="Medium Lis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1jellszn">
    <w:name w:val="Medium List 2 Accent 1"/>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2jellszn">
    <w:name w:val="Medium List 2 Accen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3jellszn">
    <w:name w:val="Medium List 2 Accent 3"/>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4jellszn">
    <w:name w:val="Medium List 2 Accent 4"/>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5jellszn">
    <w:name w:val="Medium List 2 Accent 5"/>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6jellszn">
    <w:name w:val="Medium List 2 Accent 6"/>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rcs1">
    <w:name w:val="Medium Grid 1"/>
    <w:basedOn w:val="Normltblzat"/>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zepesrcs11jellszn">
    <w:name w:val="Medium Grid 1 Accent 1"/>
    <w:basedOn w:val="Normltblzat"/>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zepesrcs12jellszn">
    <w:name w:val="Medium Grid 1 Accent 2"/>
    <w:basedOn w:val="Normltblzat"/>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zepesrcs13jellszn">
    <w:name w:val="Medium Grid 1 Accent 3"/>
    <w:basedOn w:val="Normltblzat"/>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zepesrcs14jellszn">
    <w:name w:val="Medium Grid 1 Accent 4"/>
    <w:basedOn w:val="Normltblzat"/>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zepesrcs15jellszn">
    <w:name w:val="Medium Grid 1 Accent 5"/>
    <w:basedOn w:val="Normltblzat"/>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zepesrcs16jellszn">
    <w:name w:val="Medium Grid 1 Accent 6"/>
    <w:basedOn w:val="Normltblzat"/>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zepesrcs2">
    <w:name w:val="Medium Grid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Kzepesrcs21jellszn">
    <w:name w:val="Medium Grid 2 Accent 1"/>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Kzepesrcs22jellszn">
    <w:name w:val="Medium Grid 2 Accent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Kzepesrcs23jellszn">
    <w:name w:val="Medium Grid 2 Accent 3"/>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Kzepesrcs24jellszn">
    <w:name w:val="Medium Grid 2 Accent 4"/>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Kzepesrcs25jellszn">
    <w:name w:val="Medium Grid 2 Accent 5"/>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Kzepesrcs26jellszn">
    <w:name w:val="Medium Grid 2 Accent 6"/>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Kzepesrcs3">
    <w:name w:val="Medium Grid 3"/>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Kzepesrcs31jellszn">
    <w:name w:val="Medium Grid 3 Accent 1"/>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Kzepesrcs32jellszn">
    <w:name w:val="Medium Grid 3 Accent 2"/>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Kzepesrcs33jellszn">
    <w:name w:val="Medium Grid 3 Accent 3"/>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Kzepesrcs34jellszn">
    <w:name w:val="Medium Grid 3 Accent 4"/>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Kzepesrcs35jellszn">
    <w:name w:val="Medium Grid 3 Accent 5"/>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Kzepesrcs36jellszn">
    <w:name w:val="Medium Grid 3 Accent 6"/>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ttlista">
    <w:name w:val="Dark List"/>
    <w:basedOn w:val="Normltblzat"/>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Sttlista1jellszn">
    <w:name w:val="Dark List Accent 1"/>
    <w:basedOn w:val="Normltblzat"/>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Sttlista2jellszn">
    <w:name w:val="Dark List Accent 2"/>
    <w:basedOn w:val="Normltblzat"/>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Sttlista3jellszn">
    <w:name w:val="Dark List Accent 3"/>
    <w:basedOn w:val="Normltblzat"/>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ttlista4jellszn">
    <w:name w:val="Dark List Accent 4"/>
    <w:basedOn w:val="Normltblzat"/>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Sttlista5jellszn">
    <w:name w:val="Dark List Accent 5"/>
    <w:basedOn w:val="Normltblzat"/>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Sttlista6jellszn">
    <w:name w:val="Dark List Accent 6"/>
    <w:basedOn w:val="Normltblzat"/>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znesrnykols">
    <w:name w:val="Colorful Shading"/>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znesrnykols4jellszn">
    <w:name w:val="Colorful Shading Accent 4"/>
    <w:basedOn w:val="Normltblzat"/>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zneslista1jellszn">
    <w:name w:val="Colorful List Accent 1"/>
    <w:basedOn w:val="Normltblzat"/>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zneslista2jellszn">
    <w:name w:val="Colorful List Accent 2"/>
    <w:basedOn w:val="Normltblzat"/>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zneslista3jellszn">
    <w:name w:val="Colorful List Accent 3"/>
    <w:basedOn w:val="Normltblzat"/>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zneslista4jellszn">
    <w:name w:val="Colorful List Accent 4"/>
    <w:basedOn w:val="Normltblzat"/>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zneslista5jellszn">
    <w:name w:val="Colorful List Accent 5"/>
    <w:basedOn w:val="Normltblzat"/>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zneslista6jellszn">
    <w:name w:val="Colorful List Accent 6"/>
    <w:basedOn w:val="Normltblzat"/>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znesrcs">
    <w:name w:val="Colorful Grid"/>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znesrcs1jellszn">
    <w:name w:val="Colorful Grid Accent 1"/>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znesrcs2jellszn">
    <w:name w:val="Colorful Grid Accent 2"/>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znesrcs3jellszn">
    <w:name w:val="Colorful Grid Accent 3"/>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znesrcs4jellszn">
    <w:name w:val="Colorful Grid Accent 4"/>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znesrcs5jellszn">
    <w:name w:val="Colorful Grid Accent 5"/>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znesrcs6jellszn">
    <w:name w:val="Colorful Grid Accent 6"/>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1109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1267</CharactersWithSpaces>
  <SharedDoc>false</SharedDoc>
  <HyperlinkBase/>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docId:2586CA3B464D431510302A222F67432D</keywords>
  <dc:description>generated by python-docx</dc:description>
  <lastModifiedBy>Turcsányi-Szabó Márta</lastModifiedBy>
  <revision>2</revision>
  <dcterms:created xsi:type="dcterms:W3CDTF">2013-12-23T23:15:00.0000000Z</dcterms:created>
  <dcterms:modified xsi:type="dcterms:W3CDTF">2025-08-02T14:38:00.0000000Z</dcterms:modified>
  <category/>
</coreProperties>
</file>